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99880529" name="019fd1e7-bedf-705a-8b6a-e585344088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2672573" name="019fd1e7-bedf-705a-8b6a-e5853440888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27041583" name="019fd1e8-82b3-7a6c-a18b-f5ed4784aa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064545" name="019fd1e8-82b3-7a6c-a18b-f5ed4784aae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Küche/ Esszimmer/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82763502" name="019fd205-329c-735c-a7a2-9cec3d14da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3428694" name="019fd205-329c-735c-a7a2-9cec3d14dae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596790135" name="019fd206-f372-714c-aa2f-64dc031cb7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8887755" name="019fd206-f372-714c-aa2f-64dc031cb71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WC/ Dusche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64326368" name="019fd1e9-8f77-7e65-aaf2-3c72cfc4c0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4859728" name="019fd1e9-8f77-7e65-aaf2-3c72cfc4c0d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43440222" name="019fd209-fc5a-71a6-a023-ad8d694848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7351908" name="019fd209-fc5a-71a6-a023-ad8d694848f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82924604" name="019fd207-f7eb-7c96-b7da-cfd36087eb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06434" name="019fd207-f7eb-7c96-b7da-cfd36087ebc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38694452" name="019fd20a-bf40-7839-b6a9-7bdd9da469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0432103" name="019fd20a-bf40-7839-b6a9-7bdd9da469a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71879211" name="019fd21e-c769-78b8-94f1-390721c574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1260492" name="019fd21e-c769-78b8-94f1-390721c5749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98924285" name="019fd234-a65b-7bb1-a2b5-e2cbc37b6b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8111015" name="019fd234-a65b-7bb1-a2b5-e2cbc37b6bc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18974612" name="019fd248-c64c-7b3d-a154-80eb29b87c9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9278132" name="019fd248-c64c-7b3d-a154-80eb29b87c9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9686446" name="019fd209-07c3-79dc-a242-a2d79cbbc3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429628" name="019fd209-07c3-79dc-a242-a2d79cbbc32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5797349" name="019fd20b-7e91-793a-836e-d059f3dee8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4986802" name="019fd20b-7e91-793a-836e-d059f3dee85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Wohnzimmer/ Büro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37918213" name="019fd22a-c1d3-7576-a4b8-d6b8a1aa4d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73049" name="019fd22a-c1d3-7576-a4b8-d6b8a1aa4d0e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64288387" name="019fd235-57e7-7839-8c5b-07478a29df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590567" name="019fd235-57e7-7839-8c5b-07478a29df8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00743810" name="019fd25e-ee4a-758a-acec-93f8bf08a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8783161" name="019fd25e-ee4a-758a-acec-93f8bf08a7c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5831116" name="019fd1d6-ba89-7d90-9efc-1f25ae398f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806920" name="019fd1d6-ba89-7d90-9efc-1f25ae398f7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</w:tc>
        <w:tc>
          <w:p>
            <w:pPr>
              <w:spacing w:before="0" w:after="0" w:line="240" w:lineRule="auto"/>
            </w:pPr>
            <w:r>
              <w:t>Rohrummantellung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17027589" name="019fd1e6-6986-76f7-8563-7c36442348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1695928" name="019fd1e6-6986-76f7-8563-7c364423487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Gesamtes Geschoss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7533509" name="019fd22b-a701-706c-9365-2f83e3bdb7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6306425" name="019fd22b-a701-706c-9365-2f83e3bdb78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